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3E43B566" w:rsidP="45F4D7E5" w:rsidRDefault="3E43B566" w14:paraId="37857068" w14:textId="296F36DF">
      <w:pPr>
        <w:pStyle w:val="Normal"/>
        <w:jc w:val="center"/>
        <w:rPr>
          <w:b w:val="1"/>
          <w:bCs w:val="1"/>
          <w:sz w:val="36"/>
          <w:szCs w:val="36"/>
        </w:rPr>
      </w:pPr>
      <w:r w:rsidRPr="45F4D7E5" w:rsidR="3E43B566">
        <w:rPr>
          <w:b w:val="1"/>
          <w:bCs w:val="1"/>
          <w:sz w:val="36"/>
          <w:szCs w:val="36"/>
        </w:rPr>
        <w:t>Conociéndome</w:t>
      </w:r>
      <w:r w:rsidRPr="45F4D7E5" w:rsidR="3E43B566">
        <w:rPr>
          <w:b w:val="1"/>
          <w:bCs w:val="1"/>
          <w:sz w:val="36"/>
          <w:szCs w:val="36"/>
        </w:rPr>
        <w:t xml:space="preserve"> a </w:t>
      </w:r>
      <w:r w:rsidRPr="45F4D7E5" w:rsidR="3E43B566">
        <w:rPr>
          <w:b w:val="1"/>
          <w:bCs w:val="1"/>
          <w:sz w:val="36"/>
          <w:szCs w:val="36"/>
        </w:rPr>
        <w:t>través</w:t>
      </w:r>
      <w:r w:rsidRPr="45F4D7E5" w:rsidR="3E43B566">
        <w:rPr>
          <w:b w:val="1"/>
          <w:bCs w:val="1"/>
          <w:sz w:val="36"/>
          <w:szCs w:val="36"/>
        </w:rPr>
        <w:t xml:space="preserve"> de mis </w:t>
      </w:r>
      <w:r w:rsidRPr="45F4D7E5" w:rsidR="3E43B566">
        <w:rPr>
          <w:b w:val="1"/>
          <w:bCs w:val="1"/>
          <w:sz w:val="36"/>
          <w:szCs w:val="36"/>
        </w:rPr>
        <w:t>hábitos</w:t>
      </w:r>
    </w:p>
    <w:p w:rsidR="45F4D7E5" w:rsidP="45F4D7E5" w:rsidRDefault="45F4D7E5" w14:paraId="2E42ADA0" w14:textId="1553686D">
      <w:pPr>
        <w:pStyle w:val="Normal"/>
        <w:jc w:val="center"/>
        <w:rPr>
          <w:b w:val="1"/>
          <w:bCs w:val="1"/>
          <w:sz w:val="36"/>
          <w:szCs w:val="36"/>
        </w:rPr>
      </w:pPr>
    </w:p>
    <w:p xmlns:wp14="http://schemas.microsoft.com/office/word/2010/wordml" w14:paraId="5609F340" wp14:textId="77777777">
      <w:r>
        <w:t>Instrucciones: Lee cada pregunta y respóndela con sinceridad. Esta hoja es solo para ti.</w:t>
      </w:r>
      <w:r>
        <w:br/>
      </w:r>
    </w:p>
    <w:p xmlns:wp14="http://schemas.microsoft.com/office/word/2010/wordml" w14:paraId="4102898D" wp14:textId="5BA9361B">
      <w:pPr>
        <w:pStyle w:val="ListNumber"/>
        <w:rPr/>
      </w:pPr>
      <w:r w:rsidR="3E43B566">
        <w:rPr/>
        <w:t>¿</w:t>
      </w:r>
      <w:r w:rsidR="3E43B566">
        <w:rPr/>
        <w:t>Cuál</w:t>
      </w:r>
      <w:r w:rsidR="3E43B566">
        <w:rPr/>
        <w:t xml:space="preserve"> es un </w:t>
      </w:r>
      <w:r w:rsidR="3E43B566">
        <w:rPr/>
        <w:t>hábito</w:t>
      </w:r>
      <w:r w:rsidR="3E43B566">
        <w:rPr/>
        <w:t xml:space="preserve"> que me </w:t>
      </w:r>
      <w:r w:rsidR="3E43B566">
        <w:rPr/>
        <w:t>está</w:t>
      </w:r>
      <w:r w:rsidR="3E43B566">
        <w:rPr/>
        <w:t xml:space="preserve"> </w:t>
      </w:r>
      <w:r w:rsidR="3E43B566">
        <w:rPr/>
        <w:t>perjudicando</w:t>
      </w:r>
      <w:r w:rsidR="3E43B566">
        <w:rPr/>
        <w:t xml:space="preserve"> </w:t>
      </w:r>
      <w:r w:rsidR="3E43B566">
        <w:rPr/>
        <w:t>actualmente</w:t>
      </w:r>
      <w:r w:rsidR="3E43B566">
        <w:rPr/>
        <w:t>?</w:t>
      </w:r>
    </w:p>
    <w:p xmlns:wp14="http://schemas.microsoft.com/office/word/2010/wordml" w14:paraId="351CF7C9" wp14:textId="722380CF">
      <w:r w:rsidR="45F4D7E5">
        <w:rPr/>
        <w:t xml:space="preserve">     ____________________________________________________________</w:t>
      </w:r>
    </w:p>
    <w:p xmlns:wp14="http://schemas.microsoft.com/office/word/2010/wordml" w14:paraId="6955F703" wp14:textId="4727FF99">
      <w:pPr>
        <w:pStyle w:val="ListNumber"/>
        <w:rPr/>
      </w:pPr>
      <w:r w:rsidR="3E43B566">
        <w:rPr/>
        <w:t xml:space="preserve">¿En </w:t>
      </w:r>
      <w:r w:rsidR="3E43B566">
        <w:rPr/>
        <w:t>qué</w:t>
      </w:r>
      <w:r w:rsidR="3E43B566">
        <w:rPr/>
        <w:t xml:space="preserve"> </w:t>
      </w:r>
      <w:r w:rsidR="3E43B566">
        <w:rPr/>
        <w:t>momentos</w:t>
      </w:r>
      <w:r w:rsidR="3E43B566">
        <w:rPr/>
        <w:t xml:space="preserve"> del día </w:t>
      </w:r>
      <w:r w:rsidR="3E43B566">
        <w:rPr/>
        <w:t>suele</w:t>
      </w:r>
      <w:r w:rsidR="3E43B566">
        <w:rPr/>
        <w:t xml:space="preserve"> </w:t>
      </w:r>
      <w:r w:rsidR="3E43B566">
        <w:rPr/>
        <w:t>aparecer</w:t>
      </w:r>
      <w:r w:rsidR="3E43B566">
        <w:rPr/>
        <w:t xml:space="preserve"> ese </w:t>
      </w:r>
      <w:r w:rsidR="3E43B566">
        <w:rPr/>
        <w:t>hábito</w:t>
      </w:r>
      <w:r w:rsidR="3E43B566">
        <w:rPr/>
        <w:t>?</w:t>
      </w:r>
    </w:p>
    <w:p xmlns:wp14="http://schemas.microsoft.com/office/word/2010/wordml" w14:paraId="5D72E381" wp14:textId="1581C27C">
      <w:r w:rsidR="45F4D7E5">
        <w:rPr/>
        <w:t xml:space="preserve">     ____________________________________________________________</w:t>
      </w:r>
    </w:p>
    <w:p xmlns:wp14="http://schemas.microsoft.com/office/word/2010/wordml" w14:paraId="2D790068" wp14:textId="09DEBEDE">
      <w:pPr>
        <w:pStyle w:val="ListNumber"/>
        <w:rPr/>
      </w:pPr>
      <w:r w:rsidR="3E43B566">
        <w:rPr/>
        <w:t>¿</w:t>
      </w:r>
      <w:r w:rsidR="3E43B566">
        <w:rPr/>
        <w:t>Qué</w:t>
      </w:r>
      <w:r w:rsidR="3E43B566">
        <w:rPr/>
        <w:t xml:space="preserve"> </w:t>
      </w:r>
      <w:r w:rsidR="3E43B566">
        <w:rPr/>
        <w:t>emociones</w:t>
      </w:r>
      <w:r w:rsidR="3E43B566">
        <w:rPr/>
        <w:t xml:space="preserve"> </w:t>
      </w:r>
      <w:r w:rsidR="3E43B566">
        <w:rPr/>
        <w:t>están</w:t>
      </w:r>
      <w:r w:rsidR="3E43B566">
        <w:rPr/>
        <w:t xml:space="preserve"> </w:t>
      </w:r>
      <w:r w:rsidR="3E43B566">
        <w:rPr/>
        <w:t>asociadas</w:t>
      </w:r>
      <w:r w:rsidR="3E43B566">
        <w:rPr/>
        <w:t xml:space="preserve"> con ese </w:t>
      </w:r>
      <w:r w:rsidR="3E43B566">
        <w:rPr/>
        <w:t>hábito</w:t>
      </w:r>
      <w:r w:rsidR="3E43B566">
        <w:rPr/>
        <w:t>?</w:t>
      </w:r>
    </w:p>
    <w:p xmlns:wp14="http://schemas.microsoft.com/office/word/2010/wordml" w14:paraId="6B4997D8" wp14:textId="78F322D7">
      <w:r w:rsidR="45F4D7E5">
        <w:rPr/>
        <w:t xml:space="preserve">     ____________________________________________________________</w:t>
      </w:r>
    </w:p>
    <w:p xmlns:wp14="http://schemas.microsoft.com/office/word/2010/wordml" w14:paraId="6FB9C1F9" wp14:textId="58BDDD13">
      <w:pPr>
        <w:pStyle w:val="ListNumber"/>
        <w:rPr/>
      </w:pPr>
      <w:r w:rsidR="3E43B566">
        <w:rPr/>
        <w:t>¿</w:t>
      </w:r>
      <w:r w:rsidR="3E43B566">
        <w:rPr/>
        <w:t>Qué</w:t>
      </w:r>
      <w:r w:rsidR="3E43B566">
        <w:rPr/>
        <w:t xml:space="preserve"> </w:t>
      </w:r>
      <w:r w:rsidR="3E43B566">
        <w:rPr/>
        <w:t>consecuencias</w:t>
      </w:r>
      <w:r w:rsidR="3E43B566">
        <w:rPr/>
        <w:t xml:space="preserve"> </w:t>
      </w:r>
      <w:r w:rsidR="3E43B566">
        <w:rPr/>
        <w:t>tiene</w:t>
      </w:r>
      <w:r w:rsidR="3E43B566">
        <w:rPr/>
        <w:t xml:space="preserve"> ese </w:t>
      </w:r>
      <w:r w:rsidR="3E43B566">
        <w:rPr/>
        <w:t>hábito</w:t>
      </w:r>
      <w:r w:rsidR="3E43B566">
        <w:rPr/>
        <w:t xml:space="preserve"> </w:t>
      </w:r>
      <w:r w:rsidR="3E43B566">
        <w:rPr/>
        <w:t>en</w:t>
      </w:r>
      <w:r w:rsidR="3E43B566">
        <w:rPr/>
        <w:t xml:space="preserve"> mi </w:t>
      </w:r>
      <w:r w:rsidR="3E43B566">
        <w:rPr/>
        <w:t>vida</w:t>
      </w:r>
      <w:r w:rsidR="3E43B566">
        <w:rPr/>
        <w:t xml:space="preserve"> </w:t>
      </w:r>
      <w:r w:rsidR="3E43B566">
        <w:rPr/>
        <w:t>diaria</w:t>
      </w:r>
      <w:r w:rsidR="3E43B566">
        <w:rPr/>
        <w:t>?</w:t>
      </w:r>
    </w:p>
    <w:p xmlns:wp14="http://schemas.microsoft.com/office/word/2010/wordml" w14:paraId="5579CC06" wp14:textId="55EDEB29">
      <w:r w:rsidR="3E43B566">
        <w:rPr/>
        <w:t xml:space="preserve">     ____________________________________________________________</w:t>
      </w:r>
      <w:r>
        <w:br/>
      </w:r>
    </w:p>
    <w:p xmlns:wp14="http://schemas.microsoft.com/office/word/2010/wordml" w:rsidP="45F4D7E5" w14:paraId="19EFFD3B" wp14:textId="3B486EF3">
      <w:pPr>
        <w:ind/>
      </w:pPr>
    </w:p>
    <w:p xmlns:wp14="http://schemas.microsoft.com/office/word/2010/wordml" w:rsidP="45F4D7E5" w14:paraId="513C05F6" wp14:textId="730F52E2">
      <w:pPr>
        <w:ind/>
      </w:pPr>
    </w:p>
    <w:p xmlns:wp14="http://schemas.microsoft.com/office/word/2010/wordml" w:rsidP="45F4D7E5" w14:paraId="2981C72E" wp14:textId="0C6D9732">
      <w:pPr>
        <w:pStyle w:val="Normal"/>
        <w:ind/>
        <w:jc w:val="center"/>
        <w:rPr>
          <w:b w:val="1"/>
          <w:bCs w:val="1"/>
          <w:sz w:val="36"/>
          <w:szCs w:val="36"/>
        </w:rPr>
      </w:pPr>
      <w:r w:rsidRPr="45F4D7E5" w:rsidR="1202B403">
        <w:rPr>
          <w:b w:val="1"/>
          <w:bCs w:val="1"/>
          <w:sz w:val="36"/>
          <w:szCs w:val="36"/>
        </w:rPr>
        <w:t>Construyendo</w:t>
      </w:r>
      <w:r w:rsidRPr="45F4D7E5" w:rsidR="1202B403">
        <w:rPr>
          <w:b w:val="1"/>
          <w:bCs w:val="1"/>
          <w:sz w:val="36"/>
          <w:szCs w:val="36"/>
        </w:rPr>
        <w:t xml:space="preserve"> </w:t>
      </w:r>
      <w:r w:rsidRPr="45F4D7E5" w:rsidR="1202B403">
        <w:rPr>
          <w:b w:val="1"/>
          <w:bCs w:val="1"/>
          <w:sz w:val="36"/>
          <w:szCs w:val="36"/>
        </w:rPr>
        <w:t>el</w:t>
      </w:r>
      <w:r w:rsidRPr="45F4D7E5" w:rsidR="1202B403">
        <w:rPr>
          <w:b w:val="1"/>
          <w:bCs w:val="1"/>
          <w:sz w:val="36"/>
          <w:szCs w:val="36"/>
        </w:rPr>
        <w:t xml:space="preserve"> </w:t>
      </w:r>
      <w:r w:rsidRPr="45F4D7E5" w:rsidR="1202B403">
        <w:rPr>
          <w:b w:val="1"/>
          <w:bCs w:val="1"/>
          <w:sz w:val="36"/>
          <w:szCs w:val="36"/>
        </w:rPr>
        <w:t>cambio</w:t>
      </w:r>
      <w:r w:rsidRPr="45F4D7E5" w:rsidR="1202B403">
        <w:rPr>
          <w:b w:val="1"/>
          <w:bCs w:val="1"/>
          <w:sz w:val="36"/>
          <w:szCs w:val="36"/>
        </w:rPr>
        <w:t xml:space="preserve">: mi nuevo </w:t>
      </w:r>
      <w:r w:rsidRPr="45F4D7E5" w:rsidR="1202B403">
        <w:rPr>
          <w:b w:val="1"/>
          <w:bCs w:val="1"/>
          <w:sz w:val="36"/>
          <w:szCs w:val="36"/>
        </w:rPr>
        <w:t>hábito</w:t>
      </w:r>
      <w:r w:rsidRPr="45F4D7E5" w:rsidR="1202B403">
        <w:rPr>
          <w:b w:val="1"/>
          <w:bCs w:val="1"/>
          <w:sz w:val="36"/>
          <w:szCs w:val="36"/>
        </w:rPr>
        <w:t xml:space="preserve"> </w:t>
      </w:r>
      <w:r w:rsidRPr="45F4D7E5" w:rsidR="1202B403">
        <w:rPr>
          <w:b w:val="1"/>
          <w:bCs w:val="1"/>
          <w:sz w:val="36"/>
          <w:szCs w:val="36"/>
        </w:rPr>
        <w:t>positivo</w:t>
      </w:r>
    </w:p>
    <w:p w:rsidR="45F4D7E5" w:rsidP="45F4D7E5" w:rsidRDefault="45F4D7E5" w14:paraId="20D9DF59" w14:textId="3959D780">
      <w:pPr>
        <w:pStyle w:val="Normal"/>
        <w:jc w:val="center"/>
        <w:rPr>
          <w:b w:val="1"/>
          <w:bCs w:val="1"/>
          <w:sz w:val="36"/>
          <w:szCs w:val="36"/>
        </w:rPr>
      </w:pPr>
    </w:p>
    <w:p xmlns:wp14="http://schemas.microsoft.com/office/word/2010/wordml" w:rsidP="45F4D7E5" w14:paraId="56692249" wp14:textId="77777777">
      <w:pPr>
        <w:rPr>
          <w:sz w:val="24"/>
          <w:szCs w:val="24"/>
        </w:rPr>
      </w:pPr>
      <w:r w:rsidRPr="45F4D7E5" w:rsidR="45F4D7E5">
        <w:rPr>
          <w:sz w:val="24"/>
          <w:szCs w:val="24"/>
        </w:rPr>
        <w:t>Instrucciones</w:t>
      </w:r>
      <w:r w:rsidRPr="45F4D7E5" w:rsidR="45F4D7E5">
        <w:rPr>
          <w:sz w:val="24"/>
          <w:szCs w:val="24"/>
        </w:rPr>
        <w:t xml:space="preserve">: Usa </w:t>
      </w:r>
      <w:r w:rsidRPr="45F4D7E5" w:rsidR="45F4D7E5">
        <w:rPr>
          <w:sz w:val="24"/>
          <w:szCs w:val="24"/>
        </w:rPr>
        <w:t>esta</w:t>
      </w:r>
      <w:r w:rsidRPr="45F4D7E5" w:rsidR="45F4D7E5">
        <w:rPr>
          <w:sz w:val="24"/>
          <w:szCs w:val="24"/>
        </w:rPr>
        <w:t xml:space="preserve"> hoja para </w:t>
      </w:r>
      <w:r w:rsidRPr="45F4D7E5" w:rsidR="45F4D7E5">
        <w:rPr>
          <w:sz w:val="24"/>
          <w:szCs w:val="24"/>
        </w:rPr>
        <w:t>trazar</w:t>
      </w:r>
      <w:r w:rsidRPr="45F4D7E5" w:rsidR="45F4D7E5">
        <w:rPr>
          <w:sz w:val="24"/>
          <w:szCs w:val="24"/>
        </w:rPr>
        <w:t xml:space="preserve"> un plan </w:t>
      </w:r>
      <w:r w:rsidRPr="45F4D7E5" w:rsidR="45F4D7E5">
        <w:rPr>
          <w:sz w:val="24"/>
          <w:szCs w:val="24"/>
        </w:rPr>
        <w:t>realista</w:t>
      </w:r>
      <w:r w:rsidRPr="45F4D7E5" w:rsidR="45F4D7E5">
        <w:rPr>
          <w:sz w:val="24"/>
          <w:szCs w:val="24"/>
        </w:rPr>
        <w:t xml:space="preserve"> y </w:t>
      </w:r>
      <w:r w:rsidRPr="45F4D7E5" w:rsidR="45F4D7E5">
        <w:rPr>
          <w:sz w:val="24"/>
          <w:szCs w:val="24"/>
        </w:rPr>
        <w:t>alcanzable</w:t>
      </w:r>
      <w:r w:rsidRPr="45F4D7E5" w:rsidR="45F4D7E5">
        <w:rPr>
          <w:sz w:val="24"/>
          <w:szCs w:val="24"/>
        </w:rPr>
        <w:t>.</w:t>
      </w:r>
      <w:r>
        <w:br/>
      </w:r>
    </w:p>
    <w:p xmlns:wp14="http://schemas.microsoft.com/office/word/2010/wordml" w:rsidP="45F4D7E5" w14:paraId="734597AB" wp14:textId="77777777">
      <w:pPr>
        <w:pStyle w:val="ListNumber"/>
        <w:numPr>
          <w:ilvl w:val="0"/>
          <w:numId w:val="0"/>
        </w:numPr>
        <w:ind w:left="0"/>
        <w:rPr>
          <w:sz w:val="24"/>
          <w:szCs w:val="24"/>
        </w:rPr>
      </w:pPr>
      <w:r w:rsidRPr="45F4D7E5" w:rsidR="45F4D7E5">
        <w:rPr>
          <w:sz w:val="24"/>
          <w:szCs w:val="24"/>
        </w:rPr>
        <w:t xml:space="preserve">1. </w:t>
      </w:r>
      <w:r w:rsidRPr="45F4D7E5" w:rsidR="45F4D7E5">
        <w:rPr>
          <w:sz w:val="24"/>
          <w:szCs w:val="24"/>
        </w:rPr>
        <w:t>Hábito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negativo</w:t>
      </w:r>
      <w:r w:rsidRPr="45F4D7E5" w:rsidR="45F4D7E5">
        <w:rPr>
          <w:sz w:val="24"/>
          <w:szCs w:val="24"/>
        </w:rPr>
        <w:t xml:space="preserve"> que </w:t>
      </w:r>
      <w:r w:rsidRPr="45F4D7E5" w:rsidR="45F4D7E5">
        <w:rPr>
          <w:sz w:val="24"/>
          <w:szCs w:val="24"/>
        </w:rPr>
        <w:t>quiero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transformar</w:t>
      </w:r>
      <w:r w:rsidRPr="45F4D7E5" w:rsidR="45F4D7E5">
        <w:rPr>
          <w:sz w:val="24"/>
          <w:szCs w:val="24"/>
        </w:rPr>
        <w:t>:</w:t>
      </w:r>
    </w:p>
    <w:p xmlns:wp14="http://schemas.microsoft.com/office/word/2010/wordml" w:rsidP="45F4D7E5" w14:paraId="6BD70AF4" wp14:textId="637A4F3A">
      <w:pPr>
        <w:rPr>
          <w:sz w:val="24"/>
          <w:szCs w:val="24"/>
        </w:rPr>
      </w:pPr>
      <w:r w:rsidRPr="45F4D7E5" w:rsidR="45F4D7E5">
        <w:rPr>
          <w:sz w:val="24"/>
          <w:szCs w:val="24"/>
        </w:rPr>
        <w:t xml:space="preserve">     ____________________________________________________________</w:t>
      </w:r>
    </w:p>
    <w:p xmlns:wp14="http://schemas.microsoft.com/office/word/2010/wordml" w:rsidP="45F4D7E5" w14:paraId="129D772A" wp14:textId="77777777">
      <w:pPr>
        <w:pStyle w:val="ListNumber"/>
        <w:numPr>
          <w:ilvl w:val="0"/>
          <w:numId w:val="0"/>
        </w:numPr>
        <w:ind w:left="0"/>
        <w:rPr>
          <w:sz w:val="24"/>
          <w:szCs w:val="24"/>
        </w:rPr>
      </w:pPr>
      <w:r w:rsidRPr="45F4D7E5" w:rsidR="45F4D7E5">
        <w:rPr>
          <w:sz w:val="24"/>
          <w:szCs w:val="24"/>
        </w:rPr>
        <w:t xml:space="preserve">2. </w:t>
      </w:r>
      <w:r w:rsidRPr="45F4D7E5" w:rsidR="45F4D7E5">
        <w:rPr>
          <w:sz w:val="24"/>
          <w:szCs w:val="24"/>
        </w:rPr>
        <w:t>Hábito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positivo</w:t>
      </w:r>
      <w:r w:rsidRPr="45F4D7E5" w:rsidR="45F4D7E5">
        <w:rPr>
          <w:sz w:val="24"/>
          <w:szCs w:val="24"/>
        </w:rPr>
        <w:t xml:space="preserve"> que </w:t>
      </w:r>
      <w:r w:rsidRPr="45F4D7E5" w:rsidR="45F4D7E5">
        <w:rPr>
          <w:sz w:val="24"/>
          <w:szCs w:val="24"/>
        </w:rPr>
        <w:t>quiero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desarrollar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en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su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lugar</w:t>
      </w:r>
      <w:r w:rsidRPr="45F4D7E5" w:rsidR="45F4D7E5">
        <w:rPr>
          <w:sz w:val="24"/>
          <w:szCs w:val="24"/>
        </w:rPr>
        <w:t>:</w:t>
      </w:r>
    </w:p>
    <w:p xmlns:wp14="http://schemas.microsoft.com/office/word/2010/wordml" w:rsidP="45F4D7E5" w14:paraId="4C46E7AC" wp14:textId="44D62D5A">
      <w:pPr>
        <w:rPr>
          <w:sz w:val="24"/>
          <w:szCs w:val="24"/>
        </w:rPr>
      </w:pPr>
      <w:r w:rsidRPr="45F4D7E5" w:rsidR="45F4D7E5">
        <w:rPr>
          <w:sz w:val="24"/>
          <w:szCs w:val="24"/>
        </w:rPr>
        <w:t xml:space="preserve">     ____________________________________________________________</w:t>
      </w:r>
    </w:p>
    <w:p xmlns:wp14="http://schemas.microsoft.com/office/word/2010/wordml" w:rsidP="45F4D7E5" w14:paraId="29CEC1FC" wp14:textId="77777777">
      <w:pPr>
        <w:pStyle w:val="ListNumber"/>
        <w:numPr>
          <w:ilvl w:val="0"/>
          <w:numId w:val="0"/>
        </w:numPr>
        <w:ind w:left="0"/>
        <w:rPr>
          <w:sz w:val="24"/>
          <w:szCs w:val="24"/>
        </w:rPr>
      </w:pPr>
      <w:r w:rsidRPr="45F4D7E5" w:rsidR="45F4D7E5">
        <w:rPr>
          <w:sz w:val="24"/>
          <w:szCs w:val="24"/>
        </w:rPr>
        <w:t xml:space="preserve">3. ¿Por </w:t>
      </w:r>
      <w:r w:rsidRPr="45F4D7E5" w:rsidR="45F4D7E5">
        <w:rPr>
          <w:sz w:val="24"/>
          <w:szCs w:val="24"/>
        </w:rPr>
        <w:t>qué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quiero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hacerlo</w:t>
      </w:r>
      <w:r w:rsidRPr="45F4D7E5" w:rsidR="45F4D7E5">
        <w:rPr>
          <w:sz w:val="24"/>
          <w:szCs w:val="24"/>
        </w:rPr>
        <w:t xml:space="preserve">? (Mi </w:t>
      </w:r>
      <w:r w:rsidRPr="45F4D7E5" w:rsidR="45F4D7E5">
        <w:rPr>
          <w:sz w:val="24"/>
          <w:szCs w:val="24"/>
        </w:rPr>
        <w:t>motivación</w:t>
      </w:r>
      <w:r w:rsidRPr="45F4D7E5" w:rsidR="45F4D7E5">
        <w:rPr>
          <w:sz w:val="24"/>
          <w:szCs w:val="24"/>
        </w:rPr>
        <w:t xml:space="preserve"> personal):</w:t>
      </w:r>
    </w:p>
    <w:p xmlns:wp14="http://schemas.microsoft.com/office/word/2010/wordml" w:rsidP="45F4D7E5" w14:paraId="14F2192D" wp14:textId="175BEF69">
      <w:pPr>
        <w:rPr>
          <w:sz w:val="24"/>
          <w:szCs w:val="24"/>
        </w:rPr>
      </w:pPr>
      <w:r w:rsidRPr="45F4D7E5" w:rsidR="45F4D7E5">
        <w:rPr>
          <w:sz w:val="24"/>
          <w:szCs w:val="24"/>
        </w:rPr>
        <w:t xml:space="preserve">     ____________________________________________________________</w:t>
      </w:r>
    </w:p>
    <w:p xmlns:wp14="http://schemas.microsoft.com/office/word/2010/wordml" w:rsidP="45F4D7E5" w14:paraId="2473F303" wp14:textId="77777777">
      <w:pPr>
        <w:pStyle w:val="ListNumber"/>
        <w:numPr>
          <w:ilvl w:val="0"/>
          <w:numId w:val="0"/>
        </w:numPr>
        <w:ind w:left="0"/>
        <w:rPr>
          <w:sz w:val="24"/>
          <w:szCs w:val="24"/>
        </w:rPr>
      </w:pPr>
      <w:r w:rsidRPr="45F4D7E5" w:rsidR="45F4D7E5">
        <w:rPr>
          <w:sz w:val="24"/>
          <w:szCs w:val="24"/>
        </w:rPr>
        <w:t xml:space="preserve">4. Mi primer paso </w:t>
      </w:r>
      <w:r w:rsidRPr="45F4D7E5" w:rsidR="45F4D7E5">
        <w:rPr>
          <w:sz w:val="24"/>
          <w:szCs w:val="24"/>
        </w:rPr>
        <w:t>pequeño</w:t>
      </w:r>
      <w:r w:rsidRPr="45F4D7E5" w:rsidR="45F4D7E5">
        <w:rPr>
          <w:sz w:val="24"/>
          <w:szCs w:val="24"/>
        </w:rPr>
        <w:t xml:space="preserve"> y </w:t>
      </w:r>
      <w:r w:rsidRPr="45F4D7E5" w:rsidR="45F4D7E5">
        <w:rPr>
          <w:sz w:val="24"/>
          <w:szCs w:val="24"/>
        </w:rPr>
        <w:t>concreto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será</w:t>
      </w:r>
      <w:r w:rsidRPr="45F4D7E5" w:rsidR="45F4D7E5">
        <w:rPr>
          <w:sz w:val="24"/>
          <w:szCs w:val="24"/>
        </w:rPr>
        <w:t>:</w:t>
      </w:r>
    </w:p>
    <w:p xmlns:wp14="http://schemas.microsoft.com/office/word/2010/wordml" w:rsidP="45F4D7E5" w14:paraId="317CFE54" wp14:textId="70CF5491">
      <w:pPr>
        <w:rPr>
          <w:sz w:val="24"/>
          <w:szCs w:val="24"/>
        </w:rPr>
      </w:pPr>
      <w:r w:rsidRPr="45F4D7E5" w:rsidR="45F4D7E5">
        <w:rPr>
          <w:sz w:val="24"/>
          <w:szCs w:val="24"/>
        </w:rPr>
        <w:t xml:space="preserve">     ____________________________________________________________</w:t>
      </w:r>
    </w:p>
    <w:p xmlns:wp14="http://schemas.microsoft.com/office/word/2010/wordml" w:rsidP="45F4D7E5" w14:paraId="49A274EB" wp14:textId="77777777">
      <w:pPr>
        <w:pStyle w:val="ListNumber"/>
        <w:numPr>
          <w:ilvl w:val="0"/>
          <w:numId w:val="0"/>
        </w:numPr>
        <w:ind w:left="0"/>
        <w:rPr>
          <w:sz w:val="24"/>
          <w:szCs w:val="24"/>
        </w:rPr>
      </w:pPr>
      <w:r w:rsidRPr="45F4D7E5" w:rsidR="45F4D7E5">
        <w:rPr>
          <w:sz w:val="24"/>
          <w:szCs w:val="24"/>
        </w:rPr>
        <w:t>5. ¿</w:t>
      </w:r>
      <w:r w:rsidRPr="45F4D7E5" w:rsidR="45F4D7E5">
        <w:rPr>
          <w:sz w:val="24"/>
          <w:szCs w:val="24"/>
        </w:rPr>
        <w:t>Qué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obstáculos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podrían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surgir</w:t>
      </w:r>
      <w:r w:rsidRPr="45F4D7E5" w:rsidR="45F4D7E5">
        <w:rPr>
          <w:sz w:val="24"/>
          <w:szCs w:val="24"/>
        </w:rPr>
        <w:t>?</w:t>
      </w:r>
    </w:p>
    <w:p xmlns:wp14="http://schemas.microsoft.com/office/word/2010/wordml" w:rsidP="45F4D7E5" w14:paraId="293A4523" wp14:textId="310C45DD">
      <w:pPr>
        <w:rPr>
          <w:sz w:val="24"/>
          <w:szCs w:val="24"/>
        </w:rPr>
      </w:pPr>
      <w:r w:rsidRPr="45F4D7E5" w:rsidR="45F4D7E5">
        <w:rPr>
          <w:sz w:val="24"/>
          <w:szCs w:val="24"/>
        </w:rPr>
        <w:t xml:space="preserve">     ____________________________________________________________</w:t>
      </w:r>
    </w:p>
    <w:p xmlns:wp14="http://schemas.microsoft.com/office/word/2010/wordml" w:rsidP="45F4D7E5" w14:paraId="24BDD4D3" wp14:textId="77777777">
      <w:pPr>
        <w:pStyle w:val="ListNumber"/>
        <w:numPr>
          <w:ilvl w:val="0"/>
          <w:numId w:val="0"/>
        </w:numPr>
        <w:ind w:left="0"/>
        <w:rPr>
          <w:sz w:val="24"/>
          <w:szCs w:val="24"/>
        </w:rPr>
      </w:pPr>
      <w:r w:rsidRPr="45F4D7E5" w:rsidR="45F4D7E5">
        <w:rPr>
          <w:sz w:val="24"/>
          <w:szCs w:val="24"/>
        </w:rPr>
        <w:t>6. ¿</w:t>
      </w:r>
      <w:r w:rsidRPr="45F4D7E5" w:rsidR="45F4D7E5">
        <w:rPr>
          <w:sz w:val="24"/>
          <w:szCs w:val="24"/>
        </w:rPr>
        <w:t>Qué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haré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si</w:t>
      </w:r>
      <w:r w:rsidRPr="45F4D7E5" w:rsidR="45F4D7E5">
        <w:rPr>
          <w:sz w:val="24"/>
          <w:szCs w:val="24"/>
        </w:rPr>
        <w:t xml:space="preserve"> me cuesta </w:t>
      </w:r>
      <w:r w:rsidRPr="45F4D7E5" w:rsidR="45F4D7E5">
        <w:rPr>
          <w:sz w:val="24"/>
          <w:szCs w:val="24"/>
        </w:rPr>
        <w:t>mantener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el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cambio</w:t>
      </w:r>
      <w:r w:rsidRPr="45F4D7E5" w:rsidR="45F4D7E5">
        <w:rPr>
          <w:sz w:val="24"/>
          <w:szCs w:val="24"/>
        </w:rPr>
        <w:t xml:space="preserve">? (Plan B o </w:t>
      </w:r>
      <w:r w:rsidRPr="45F4D7E5" w:rsidR="45F4D7E5">
        <w:rPr>
          <w:sz w:val="24"/>
          <w:szCs w:val="24"/>
        </w:rPr>
        <w:t>estrategia</w:t>
      </w:r>
      <w:r w:rsidRPr="45F4D7E5" w:rsidR="45F4D7E5">
        <w:rPr>
          <w:sz w:val="24"/>
          <w:szCs w:val="24"/>
        </w:rPr>
        <w:t xml:space="preserve"> de </w:t>
      </w:r>
      <w:r w:rsidRPr="45F4D7E5" w:rsidR="45F4D7E5">
        <w:rPr>
          <w:sz w:val="24"/>
          <w:szCs w:val="24"/>
        </w:rPr>
        <w:t>recuperación</w:t>
      </w:r>
      <w:r w:rsidRPr="45F4D7E5" w:rsidR="45F4D7E5">
        <w:rPr>
          <w:sz w:val="24"/>
          <w:szCs w:val="24"/>
        </w:rPr>
        <w:t>):</w:t>
      </w:r>
    </w:p>
    <w:p xmlns:wp14="http://schemas.microsoft.com/office/word/2010/wordml" w:rsidP="45F4D7E5" w14:paraId="12B690D9" wp14:textId="4BBFE4AD">
      <w:pPr>
        <w:rPr>
          <w:sz w:val="24"/>
          <w:szCs w:val="24"/>
        </w:rPr>
      </w:pPr>
      <w:r w:rsidRPr="45F4D7E5" w:rsidR="45F4D7E5">
        <w:rPr>
          <w:sz w:val="24"/>
          <w:szCs w:val="24"/>
        </w:rPr>
        <w:t xml:space="preserve">     ____________________________________________________________</w:t>
      </w:r>
    </w:p>
    <w:p xmlns:wp14="http://schemas.microsoft.com/office/word/2010/wordml" w:rsidP="45F4D7E5" w14:paraId="63477CFD" wp14:textId="77777777">
      <w:pPr>
        <w:pStyle w:val="ListNumber"/>
        <w:numPr>
          <w:ilvl w:val="0"/>
          <w:numId w:val="0"/>
        </w:numPr>
        <w:ind w:left="0"/>
        <w:rPr>
          <w:sz w:val="24"/>
          <w:szCs w:val="24"/>
        </w:rPr>
      </w:pPr>
      <w:r w:rsidRPr="45F4D7E5" w:rsidR="45F4D7E5">
        <w:rPr>
          <w:sz w:val="24"/>
          <w:szCs w:val="24"/>
        </w:rPr>
        <w:t>7. ¿</w:t>
      </w:r>
      <w:r w:rsidRPr="45F4D7E5" w:rsidR="45F4D7E5">
        <w:rPr>
          <w:sz w:val="24"/>
          <w:szCs w:val="24"/>
        </w:rPr>
        <w:t>Quién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puede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apoyarme</w:t>
      </w:r>
      <w:r w:rsidRPr="45F4D7E5" w:rsidR="45F4D7E5">
        <w:rPr>
          <w:sz w:val="24"/>
          <w:szCs w:val="24"/>
        </w:rPr>
        <w:t xml:space="preserve"> o </w:t>
      </w:r>
      <w:r w:rsidRPr="45F4D7E5" w:rsidR="45F4D7E5">
        <w:rPr>
          <w:sz w:val="24"/>
          <w:szCs w:val="24"/>
        </w:rPr>
        <w:t>acompañarme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en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este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cambio</w:t>
      </w:r>
      <w:r w:rsidRPr="45F4D7E5" w:rsidR="45F4D7E5">
        <w:rPr>
          <w:sz w:val="24"/>
          <w:szCs w:val="24"/>
        </w:rPr>
        <w:t>?</w:t>
      </w:r>
    </w:p>
    <w:p xmlns:wp14="http://schemas.microsoft.com/office/word/2010/wordml" w:rsidP="45F4D7E5" w14:paraId="0D9451CF" wp14:textId="6F9E94F6">
      <w:pPr>
        <w:rPr>
          <w:sz w:val="24"/>
          <w:szCs w:val="24"/>
        </w:rPr>
      </w:pPr>
      <w:r w:rsidRPr="45F4D7E5" w:rsidR="45F4D7E5">
        <w:rPr>
          <w:sz w:val="24"/>
          <w:szCs w:val="24"/>
        </w:rPr>
        <w:t xml:space="preserve">     ____________________________________________________________</w:t>
      </w:r>
    </w:p>
    <w:p xmlns:wp14="http://schemas.microsoft.com/office/word/2010/wordml" w:rsidP="45F4D7E5" w14:paraId="6D64DBA9" wp14:textId="77777777">
      <w:pPr>
        <w:pStyle w:val="ListNumber"/>
        <w:numPr>
          <w:ilvl w:val="0"/>
          <w:numId w:val="0"/>
        </w:numPr>
        <w:ind w:left="0"/>
        <w:rPr>
          <w:sz w:val="24"/>
          <w:szCs w:val="24"/>
        </w:rPr>
      </w:pPr>
      <w:r w:rsidRPr="45F4D7E5" w:rsidR="45F4D7E5">
        <w:rPr>
          <w:sz w:val="24"/>
          <w:szCs w:val="24"/>
        </w:rPr>
        <w:t>8. ¿</w:t>
      </w:r>
      <w:r w:rsidRPr="45F4D7E5" w:rsidR="45F4D7E5">
        <w:rPr>
          <w:sz w:val="24"/>
          <w:szCs w:val="24"/>
        </w:rPr>
        <w:t>Cómo</w:t>
      </w:r>
      <w:r w:rsidRPr="45F4D7E5" w:rsidR="45F4D7E5">
        <w:rPr>
          <w:sz w:val="24"/>
          <w:szCs w:val="24"/>
        </w:rPr>
        <w:t xml:space="preserve"> me </w:t>
      </w:r>
      <w:r w:rsidRPr="45F4D7E5" w:rsidR="45F4D7E5">
        <w:rPr>
          <w:sz w:val="24"/>
          <w:szCs w:val="24"/>
        </w:rPr>
        <w:t>premiaré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cuando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logre</w:t>
      </w:r>
      <w:r w:rsidRPr="45F4D7E5" w:rsidR="45F4D7E5">
        <w:rPr>
          <w:sz w:val="24"/>
          <w:szCs w:val="24"/>
        </w:rPr>
        <w:t xml:space="preserve"> </w:t>
      </w:r>
      <w:r w:rsidRPr="45F4D7E5" w:rsidR="45F4D7E5">
        <w:rPr>
          <w:sz w:val="24"/>
          <w:szCs w:val="24"/>
        </w:rPr>
        <w:t>avances</w:t>
      </w:r>
      <w:r w:rsidRPr="45F4D7E5" w:rsidR="45F4D7E5">
        <w:rPr>
          <w:sz w:val="24"/>
          <w:szCs w:val="24"/>
        </w:rPr>
        <w:t>?</w:t>
      </w:r>
    </w:p>
    <w:p xmlns:wp14="http://schemas.microsoft.com/office/word/2010/wordml" w14:paraId="09D5A434" wp14:textId="7303D15A">
      <w:r w:rsidRPr="45F4D7E5" w:rsidR="1202B403">
        <w:rPr>
          <w:sz w:val="24"/>
          <w:szCs w:val="24"/>
        </w:rPr>
        <w:t xml:space="preserve">     ____________________________________________________________</w:t>
      </w:r>
    </w:p>
    <w:p xmlns:wp14="http://schemas.microsoft.com/office/word/2010/wordml" w14:paraId="441F1C79" wp14:textId="4EBCD5CA"/>
    <w:p xmlns:wp14="http://schemas.microsoft.com/office/word/2010/wordml" w:rsidP="45F4D7E5" w14:paraId="1DC6D495" wp14:textId="68666186">
      <w:pPr>
        <w:pStyle w:val="Normal"/>
      </w:pPr>
    </w:p>
    <w:p xmlns:wp14="http://schemas.microsoft.com/office/word/2010/wordml" w:rsidP="45F4D7E5" w14:paraId="2E60572D" wp14:textId="0E98C43D">
      <w:pPr>
        <w:pStyle w:val="Normal"/>
      </w:pPr>
    </w:p>
    <w:p xmlns:wp14="http://schemas.microsoft.com/office/word/2010/wordml" w:rsidP="45F4D7E5" w14:paraId="06AD30E3" wp14:textId="27C6CF60">
      <w:pPr>
        <w:pStyle w:val="Normal"/>
      </w:pPr>
    </w:p>
    <w:p xmlns:wp14="http://schemas.microsoft.com/office/word/2010/wordml" w14:paraId="771BD06A" wp14:textId="1A17D39F">
      <w:r w:rsidR="25D7C5AF">
        <w:rPr/>
        <w:t>---------------------------------------------------------------------------------------------------------------------</w:t>
      </w:r>
    </w:p>
    <w:p xmlns:wp14="http://schemas.microsoft.com/office/word/2010/wordml" w14:paraId="6E8FE6B5" wp14:textId="38F5D0EB"/>
    <w:p xmlns:wp14="http://schemas.microsoft.com/office/word/2010/wordml" w:rsidP="45F4D7E5" w14:paraId="008BB3AE" wp14:textId="3847E162">
      <w:pPr>
        <w:pStyle w:val="Normal"/>
        <w:jc w:val="center"/>
        <w:rPr>
          <w:b w:val="1"/>
          <w:bCs w:val="1"/>
          <w:sz w:val="24"/>
          <w:szCs w:val="24"/>
        </w:rPr>
      </w:pPr>
      <w:r w:rsidRPr="45F4D7E5" w:rsidR="39276BCF">
        <w:rPr>
          <w:b w:val="1"/>
          <w:bCs w:val="1"/>
          <w:sz w:val="24"/>
          <w:szCs w:val="24"/>
        </w:rPr>
        <w:t>Título</w:t>
      </w:r>
      <w:r w:rsidRPr="45F4D7E5" w:rsidR="39276BCF">
        <w:rPr>
          <w:b w:val="1"/>
          <w:bCs w:val="1"/>
          <w:sz w:val="24"/>
          <w:szCs w:val="24"/>
        </w:rPr>
        <w:t xml:space="preserve">: Mi </w:t>
      </w:r>
      <w:r w:rsidRPr="45F4D7E5" w:rsidR="39276BCF">
        <w:rPr>
          <w:b w:val="1"/>
          <w:bCs w:val="1"/>
          <w:sz w:val="24"/>
          <w:szCs w:val="24"/>
        </w:rPr>
        <w:t>compromiso</w:t>
      </w:r>
      <w:r w:rsidRPr="45F4D7E5" w:rsidR="39276BCF">
        <w:rPr>
          <w:b w:val="1"/>
          <w:bCs w:val="1"/>
          <w:sz w:val="24"/>
          <w:szCs w:val="24"/>
        </w:rPr>
        <w:t xml:space="preserve"> </w:t>
      </w:r>
      <w:r w:rsidRPr="45F4D7E5" w:rsidR="39276BCF">
        <w:rPr>
          <w:b w:val="1"/>
          <w:bCs w:val="1"/>
          <w:sz w:val="24"/>
          <w:szCs w:val="24"/>
        </w:rPr>
        <w:t>conmigo</w:t>
      </w:r>
      <w:r w:rsidRPr="45F4D7E5" w:rsidR="39276BCF">
        <w:rPr>
          <w:b w:val="1"/>
          <w:bCs w:val="1"/>
          <w:sz w:val="24"/>
          <w:szCs w:val="24"/>
        </w:rPr>
        <w:t xml:space="preserve"> </w:t>
      </w:r>
      <w:r w:rsidRPr="45F4D7E5" w:rsidR="39276BCF">
        <w:rPr>
          <w:b w:val="1"/>
          <w:bCs w:val="1"/>
          <w:sz w:val="24"/>
          <w:szCs w:val="24"/>
        </w:rPr>
        <w:t>mismo</w:t>
      </w:r>
      <w:r w:rsidRPr="45F4D7E5" w:rsidR="39276BCF">
        <w:rPr>
          <w:b w:val="1"/>
          <w:bCs w:val="1"/>
          <w:sz w:val="24"/>
          <w:szCs w:val="24"/>
        </w:rPr>
        <w:t>/a</w:t>
      </w:r>
    </w:p>
    <w:p xmlns:wp14="http://schemas.microsoft.com/office/word/2010/wordml" w14:paraId="511B0997" wp14:textId="56F6C5B3">
      <w:r w:rsidR="39276BCF">
        <w:rPr/>
        <w:t>"Hoy doy un paso hacia una mejor versión de mí. Elijo con conciencia. Actúo con intención. Me cuido con amor."</w:t>
      </w:r>
    </w:p>
    <w:p xmlns:wp14="http://schemas.microsoft.com/office/word/2010/wordml" w14:paraId="32DE072C" wp14:textId="600333EE">
      <w:r>
        <w:br/>
      </w:r>
      <w:r w:rsidR="39276BCF">
        <w:rPr/>
        <w:t xml:space="preserve">Mi </w:t>
      </w:r>
      <w:r w:rsidR="39276BCF">
        <w:rPr/>
        <w:t>hábito</w:t>
      </w:r>
      <w:r w:rsidR="39276BCF">
        <w:rPr/>
        <w:t xml:space="preserve"> </w:t>
      </w:r>
      <w:r w:rsidR="39276BCF">
        <w:rPr/>
        <w:t>positivo</w:t>
      </w:r>
      <w:r w:rsidR="39276BCF">
        <w:rPr/>
        <w:t xml:space="preserve"> es:</w:t>
      </w:r>
      <w:r>
        <w:br/>
      </w:r>
      <w:r w:rsidR="39276BCF">
        <w:rPr/>
        <w:t>____________________________________________________________</w:t>
      </w:r>
    </w:p>
    <w:p xmlns:wp14="http://schemas.microsoft.com/office/word/2010/wordml" wp14:textId="77777777" w14:paraId="3CA590B7">
      <w:r w:rsidR="39276BCF">
        <w:rPr/>
        <w:t>Mi primer paso es:</w:t>
      </w:r>
      <w:r>
        <w:br/>
      </w:r>
      <w:r w:rsidR="39276BCF">
        <w:rPr/>
        <w:t>____________________________________________________________</w:t>
      </w:r>
    </w:p>
    <w:p xmlns:wp14="http://schemas.microsoft.com/office/word/2010/wordml" w14:paraId="5B902024" wp14:textId="15B55413">
      <w:r w:rsidR="39276BCF">
        <w:rPr/>
        <w:t>Firmo mi compromiso:</w:t>
      </w:r>
      <w:r>
        <w:br/>
      </w:r>
      <w:r w:rsidR="39276BCF">
        <w:rPr/>
        <w:t>____________________________________________________________</w:t>
      </w:r>
      <w:r>
        <w:br/>
      </w:r>
    </w:p>
    <w:sectPr w:rsidRPr="0006063C" w:rsidR="00FC693F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249A7E6"/>
    <w:rsid w:val="0249A7E6"/>
    <w:rsid w:val="0596613A"/>
    <w:rsid w:val="06DB3733"/>
    <w:rsid w:val="07EB6B08"/>
    <w:rsid w:val="07EB6B08"/>
    <w:rsid w:val="0B0092DB"/>
    <w:rsid w:val="0D58D7BF"/>
    <w:rsid w:val="0FFD7325"/>
    <w:rsid w:val="1202B403"/>
    <w:rsid w:val="14D0A6B5"/>
    <w:rsid w:val="16C6CD41"/>
    <w:rsid w:val="22FFB4EA"/>
    <w:rsid w:val="25D7C5AF"/>
    <w:rsid w:val="39276BCF"/>
    <w:rsid w:val="3CF44F01"/>
    <w:rsid w:val="3CF44F01"/>
    <w:rsid w:val="3E43B566"/>
    <w:rsid w:val="45993424"/>
    <w:rsid w:val="45C9A839"/>
    <w:rsid w:val="45F4D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15:docId w15:val="{8E5BCD52-32C0-484F-84C8-A382316EECC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webSettings" Target="webSettings.xml" Id="rId6" /><Relationship Type="http://schemas.openxmlformats.org/officeDocument/2006/relationships/customXml" Target="../customXml/item1.xml" Id="rId1" /><Relationship Type="http://schemas.openxmlformats.org/officeDocument/2006/relationships/customXml" Target="../customXml/item4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0" /><Relationship Type="http://schemas.microsoft.com/office/2007/relationships/stylesWithEffects" Target="stylesWithEffect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17ADA85C35C49BA821FB7FD5DE084" ma:contentTypeVersion="20" ma:contentTypeDescription="Crear nuevo documento." ma:contentTypeScope="" ma:versionID="7375dcb1513899f7ddad1bd0eae1f262">
  <xsd:schema xmlns:xsd="http://www.w3.org/2001/XMLSchema" xmlns:xs="http://www.w3.org/2001/XMLSchema" xmlns:p="http://schemas.microsoft.com/office/2006/metadata/properties" xmlns:ns2="13fcde74-6875-4a13-9feb-7c90298478dc" xmlns:ns3="e47a0d37-4560-434f-ba5b-3e0ededfad99" xmlns:ns4="70a0f10c-4f19-461f-aec2-951806ae5963" targetNamespace="http://schemas.microsoft.com/office/2006/metadata/properties" ma:root="true" ma:fieldsID="fe82a93a466155cfb49ce2d79fefeb03" ns2:_="" ns3:_="" ns4:_="">
    <xsd:import namespace="13fcde74-6875-4a13-9feb-7c90298478dc"/>
    <xsd:import namespace="e47a0d37-4560-434f-ba5b-3e0ededfad99"/>
    <xsd:import namespace="70a0f10c-4f19-461f-aec2-951806ae5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cde74-6875-4a13-9feb-7c9029847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7c72b638-0a60-41d3-8ef7-bffb980e76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a0d37-4560-434f-ba5b-3e0ededfad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0f10c-4f19-461f-aec2-951806ae596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4b3a6105-0b6c-4c58-9302-a57d0b2bef14}" ma:internalName="TaxCatchAll" ma:showField="CatchAllData" ma:web="70a0f10c-4f19-461f-aec2-951806ae5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a0f10c-4f19-461f-aec2-951806ae5963" xsi:nil="true"/>
    <lcf76f155ced4ddcb4097134ff3c332f xmlns="13fcde74-6875-4a13-9feb-7c90298478d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F8DB26-2839-4653-B1A5-41ABC110BF83}"/>
</file>

<file path=customXml/itemProps3.xml><?xml version="1.0" encoding="utf-8"?>
<ds:datastoreItem xmlns:ds="http://schemas.openxmlformats.org/officeDocument/2006/customXml" ds:itemID="{0F2A8382-90B1-41AD-84CA-806C84B0ECBA}"/>
</file>

<file path=customXml/itemProps4.xml><?xml version="1.0" encoding="utf-8"?>
<ds:datastoreItem xmlns:ds="http://schemas.openxmlformats.org/officeDocument/2006/customXml" ds:itemID="{6D147A13-6D41-405C-87B9-00DEBA2D7BF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José Amador  Fernández  Fuertes</lastModifiedBy>
  <revision>5</revision>
  <dcterms:created xsi:type="dcterms:W3CDTF">2013-12-23T23:15:00.0000000Z</dcterms:created>
  <dcterms:modified xsi:type="dcterms:W3CDTF">2025-04-03T11:31:28.4293057Z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0x0101001F217ADA85C35C49BA821FB7FD5DE084</vt:lpwstr>
  </property>
  <property fmtid="{D5CDD505-2E9C-101B-9397-08002B2CF9AE}" pid="3" name="MediaServiceImageTags">
    <vt:lpwstr/>
  </property>
</Properties>
</file>